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摘要</w:t>
      </w:r>
    </w:p>
    <w:p>
      <w:r>
        <w:t>本文探讨了人工智能在医疗领域的应用...</w:t>
      </w:r>
    </w:p>
    <w:p>
      <w:pPr>
        <w:pStyle w:val="Heading2"/>
      </w:pPr>
      <w:r>
        <w:t>研究背景</w:t>
      </w:r>
    </w:p>
    <w:p>
      <w:r>
        <w:t>深度学习方法在医学影像分析中...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