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6.0 -->
  <w:body>
    <w:p w:rsidR="006E5F27" w14:paraId="0E42C038" w14:textId="0776EBCF">
      <w:pPr>
        <w:pStyle w:val="Title"/>
      </w:pPr>
      <w:r>
        <w:t>The Impact of Artificial Intelligence on Modern Education</w:t>
      </w:r>
    </w:p>
    <w:p w:rsidR="006E5F27" w14:paraId="31D4ED2D" w14:textId="77777777"/>
    <w:p w:rsidR="006E5F27" w14:paraId="509BA01A" w14:textId="77777777">
      <w:r>
        <w:rPr>
          <w:b/>
        </w:rPr>
        <w:t>Introduction</w:t>
      </w:r>
    </w:p>
    <w:p w:rsidR="006E5F27" w14:paraId="7D59ED98" w14:textId="77777777"/>
    <w:p w:rsidR="006E5F27" w14:paraId="7DFCCC7D" w14:textId="30456D49">
      <w:r w:rsidRPr="00CF01F1">
        <w:t xml:space="preserve">Artificial Intelligence is good. It is very good </w:t>
      </w:r>
      <w:r w:rsidRPr="00CF01F1">
        <w:t>and also</w:t>
      </w:r>
      <w:r w:rsidRPr="00CF01F1">
        <w:t xml:space="preserve"> very bad maybe. Education is a </w:t>
      </w:r>
      <w:r w:rsidRPr="00CF01F1">
        <w:t>thing</w:t>
      </w:r>
      <w:r w:rsidRPr="00CF01F1">
        <w:t xml:space="preserve"> and AI is also a thing, so they are together now. In the 21st century everything is technology, including schools, phones, and probably pencils soon. This essay will talk about AI in education but not in a very clear way and will mostly repeat obvious things without explaining them well.</w:t>
      </w:r>
    </w:p>
    <w:p w:rsidR="006E5F27" w14:paraId="663DC361" w14:textId="77777777"/>
    <w:p w:rsidR="006E5F27" w14:paraId="6A7D56B3" w14:textId="77777777">
      <w:r>
        <w:rPr>
          <w:b/>
        </w:rPr>
        <w:t>Personalized Learning Experiences</w:t>
      </w:r>
    </w:p>
    <w:p w:rsidR="006E5F27" w14:paraId="6573F188" w14:textId="77777777"/>
    <w:p w:rsidR="00C63C00" w:rsidRPr="00C63C00" w:rsidP="00C63C00" w14:paraId="45644EDE" w14:textId="77777777">
      <w:r w:rsidRPr="00C63C00">
        <w:t xml:space="preserve">One big thing about AI is that it does learning things for students. Students are different because some are fast and some are </w:t>
      </w:r>
      <w:r w:rsidRPr="00C63C00">
        <w:t>slow</w:t>
      </w:r>
      <w:r w:rsidRPr="00C63C00">
        <w:t xml:space="preserve"> and some are just there. AI can look at numbers and then change the lesson or something. This is called personalized learning, which means the computer knows you better than you know yourself, which is kind of creepy but also cool. For example, if you are bad at math, the computer gives you more math, which is what teachers already did, so it’s basically the same but on a screen.</w:t>
      </w:r>
    </w:p>
    <w:p w:rsidR="00C63C00" w:rsidRPr="00C63C00" w:rsidP="00C63C00" w14:paraId="343284E6" w14:textId="77777777">
      <w:r w:rsidRPr="00C63C00">
        <w:t>Also</w:t>
      </w:r>
      <w:r w:rsidRPr="00C63C00">
        <w:t xml:space="preserve"> AI can help students not be bored or too bored, or too not bored. It changes questions and makes them harder or easier but sometimes it doesn’t and then students still don’t understand. This shows AI is powerful but also not that powerful.</w:t>
      </w:r>
    </w:p>
    <w:p w:rsidR="006E5F27" w14:paraId="7A5AAB72" w14:textId="77777777"/>
    <w:p w:rsidR="006E5F27" w14:paraId="037023FC" w14:textId="77777777">
      <w:r>
        <w:rPr>
          <w:b/>
        </w:rPr>
        <w:t>Enhanced Accessibility and Inclusivity</w:t>
      </w:r>
    </w:p>
    <w:p w:rsidR="006E5F27" w14:paraId="00213FDC" w14:textId="77777777"/>
    <w:p w:rsidR="00C63C00" w:rsidRPr="00C63C00" w:rsidP="00C63C00" w14:paraId="53B313C2" w14:textId="77777777">
      <w:r w:rsidRPr="00C63C00">
        <w:t>AI helps people who can’t see or hear or talk or read or maybe all of them. There is speech-to-text and text-to-speech and text-to-text and speech-to-speech probably. This helps because computers can talk and listen, which teachers can also do, but computers do it more robot-like. Language barriers are broken by AI, which means everyone can suddenly understand everything, even though translations are often wrong and confusing.</w:t>
      </w:r>
    </w:p>
    <w:p w:rsidR="006E5F27" w14:paraId="169B8F13" w14:textId="42E08AAD">
      <w:r w:rsidRPr="00C63C00">
        <w:t>AI tutors are online all the time which is good because students never have to sleep or touch grass. Education is now everywhere, even when you don’t want it, which sounds positive so I will say it is</w:t>
      </w:r>
      <w:r w:rsidR="00000000">
        <w:t>.</w:t>
      </w:r>
    </w:p>
    <w:p w:rsidR="006E5F27" w14:paraId="68CC8F90" w14:textId="77777777"/>
    <w:p w:rsidR="006E5F27" w14:paraId="145EB4A4" w14:textId="2CD9C776">
      <w:r>
        <w:rPr>
          <w:b/>
        </w:rPr>
        <w:t>Challenges and Ethical Considerations</w:t>
      </w:r>
    </w:p>
    <w:p w:rsidR="00C63C00" w:rsidRPr="00C63C00" w:rsidP="00C63C00" w14:paraId="746403D3" w14:textId="77777777">
      <w:r w:rsidRPr="00C63C00">
        <w:t xml:space="preserve">There are challenges like data and privacy and bias and robots taking over teachers’ jobs </w:t>
      </w:r>
      <w:r w:rsidRPr="00C63C00">
        <w:t>and also</w:t>
      </w:r>
      <w:r w:rsidRPr="00C63C00">
        <w:t xml:space="preserve"> the world. Data is collected and that is scary because data is </w:t>
      </w:r>
      <w:r w:rsidRPr="00C63C00">
        <w:t>information</w:t>
      </w:r>
      <w:r w:rsidRPr="00C63C00">
        <w:t xml:space="preserve"> and information is powerful. Bias is also bad because computers can be mean on accident. Teachers might be replaced which is sad but also maybe good because then there is less homework. Experts say AI will not replace teachers but will replace parts of them which sounds worse if you think about it.</w:t>
      </w:r>
    </w:p>
    <w:p w:rsidR="006E5F27" w14:paraId="1044B4CC" w14:textId="38E7BA10">
      <w:r w:rsidRPr="00C63C00">
        <w:t>Human interaction is important because humans are human. AI does not have feelings unless in movies. Teachers will become mentors, emotional supporters, and inspirational posters instead of teaching.</w:t>
      </w:r>
    </w:p>
    <w:p w:rsidR="006E5F27" w14:paraId="36D8B8F2" w14:textId="77777777"/>
    <w:p w:rsidR="006E5F27" w14:paraId="333BF6A7" w14:textId="77777777">
      <w:r>
        <w:rPr>
          <w:b/>
        </w:rPr>
        <w:t>Conclusion</w:t>
      </w:r>
    </w:p>
    <w:p w:rsidR="006E5F27" w14:paraId="1E723D3C" w14:textId="77777777"/>
    <w:p w:rsidR="006E5F27" w14:paraId="1FA3F519" w14:textId="25E1C528">
      <w:r w:rsidRPr="00F65E00">
        <w:t xml:space="preserve">In conclusion, AI is very impactful in modern education because it exists there now. It personalizes things, makes things accessible, </w:t>
      </w:r>
      <w:r w:rsidRPr="00F65E00">
        <w:t>and also</w:t>
      </w:r>
      <w:r w:rsidRPr="00F65E00">
        <w:t xml:space="preserve"> causes problems that people talk about but don’t solve. The future will probably have a lot of AI </w:t>
      </w:r>
      <w:r w:rsidRPr="00F65E00">
        <w:t>and also</w:t>
      </w:r>
      <w:r w:rsidRPr="00F65E00">
        <w:t xml:space="preserve"> some humans, working together or against each other. Education will change into something different, maybe better, maybe worse, but </w:t>
      </w:r>
      <w:r w:rsidRPr="00F65E00">
        <w:t>definitely more</w:t>
      </w:r>
      <w:r w:rsidRPr="00F65E00">
        <w:t xml:space="preserve"> digital. Therefore, AI in education is important and this essay has talked about it.</w:t>
      </w:r>
    </w:p>
    <w:sectPr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22128439">
    <w:abstractNumId w:val="8"/>
  </w:num>
  <w:num w:numId="2" w16cid:durableId="947588318">
    <w:abstractNumId w:val="6"/>
  </w:num>
  <w:num w:numId="3" w16cid:durableId="640384724">
    <w:abstractNumId w:val="5"/>
  </w:num>
  <w:num w:numId="4" w16cid:durableId="74786272">
    <w:abstractNumId w:val="4"/>
  </w:num>
  <w:num w:numId="5" w16cid:durableId="159665604">
    <w:abstractNumId w:val="7"/>
  </w:num>
  <w:num w:numId="6" w16cid:durableId="1635020855">
    <w:abstractNumId w:val="3"/>
  </w:num>
  <w:num w:numId="7" w16cid:durableId="745305419">
    <w:abstractNumId w:val="2"/>
  </w:num>
  <w:num w:numId="8" w16cid:durableId="988939024">
    <w:abstractNumId w:val="1"/>
  </w:num>
  <w:num w:numId="9" w16cid:durableId="660933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B47730"/>
    <w:rsid w:val="00034616"/>
    <w:rsid w:val="0006063C"/>
    <w:rsid w:val="000930D4"/>
    <w:rsid w:val="0015074B"/>
    <w:rsid w:val="00221A9D"/>
    <w:rsid w:val="0029639D"/>
    <w:rsid w:val="00326F90"/>
    <w:rsid w:val="003D474F"/>
    <w:rsid w:val="0063340E"/>
    <w:rsid w:val="006E5F27"/>
    <w:rsid w:val="008466CE"/>
    <w:rsid w:val="00A63019"/>
    <w:rsid w:val="00AA1D8D"/>
    <w:rsid w:val="00B47730"/>
    <w:rsid w:val="00C63C00"/>
    <w:rsid w:val="00CB0664"/>
    <w:rsid w:val="00CF01F1"/>
    <w:rsid w:val="00D77589"/>
    <w:rsid w:val="00F65E00"/>
    <w:rsid w:val="00FC693F"/>
  </w:rsid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14:defaultImageDpi w14:val="300"/>
  <w14:docId w14:val="435157A2"/>
  <w15:docId w15:val="{3A39ED0A-5A25-E84F-A099-5EC37FCF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