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 w:val="0"/>
          <w:sz w:val="44"/>
        </w:rPr>
        <w:t>某某市人民政府文件</w:t>
      </w:r>
    </w:p>
    <w:p>
      <w:pPr>
        <w:jc w:val="center"/>
      </w:pPr>
      <w:r>
        <w:rPr>
          <w:b w:val="0"/>
          <w:sz w:val="32"/>
        </w:rPr>
        <w:t>关于加强某某管理的通知</w:t>
      </w:r>
    </w:p>
    <w:p>
      <w:pPr>
        <w:jc w:val="center"/>
      </w:pPr>
      <w:r>
        <w:rPr>
          <w:b w:val="0"/>
          <w:sz w:val="24"/>
        </w:rPr>
        <w:t>某政发〔2026〕5号</w:t>
      </w:r>
    </w:p>
    <w:p/>
    <w:p>
      <w:pPr/>
      <w:r>
        <w:rPr>
          <w:b w:val="0"/>
          <w:sz w:val="24"/>
        </w:rPr>
        <w:t>为了加强管理工作，现将有关事项通知如下。</w:t>
      </w:r>
    </w:p>
    <w:p>
      <w:pPr/>
      <w:r>
        <w:rPr>
          <w:b/>
          <w:sz w:val="28"/>
        </w:rPr>
        <w:t>一、总体要求</w:t>
      </w:r>
    </w:p>
    <w:p>
      <w:pPr/>
      <w:r>
        <w:rPr>
          <w:b w:val="0"/>
          <w:sz w:val="24"/>
        </w:rPr>
        <w:t>正文第0段，本段用于撑起文档的基准字号统计与篇幅门槛，内容以句号结尾。</w:t>
      </w:r>
    </w:p>
    <w:p>
      <w:pPr/>
      <w:r>
        <w:rPr>
          <w:b w:val="0"/>
          <w:sz w:val="24"/>
        </w:rPr>
        <w:t>正文第1段，本段用于撑起文档的基准字号统计与篇幅门槛，内容以句号结尾。</w:t>
      </w:r>
    </w:p>
    <w:p>
      <w:pPr/>
      <w:r>
        <w:rPr>
          <w:b w:val="0"/>
          <w:sz w:val="24"/>
        </w:rPr>
        <w:t>正文第2段，本段用于撑起文档的基准字号统计与篇幅门槛，内容以句号结尾。</w:t>
      </w:r>
    </w:p>
    <w:p>
      <w:pPr/>
      <w:r>
        <w:rPr>
          <w:b w:val="0"/>
          <w:sz w:val="24"/>
        </w:rPr>
        <w:t>正文第3段，本段用于撑起文档的基准字号统计与篇幅门槛，内容以句号结尾。</w:t>
      </w:r>
    </w:p>
    <w:p>
      <w:pPr/>
      <w:r>
        <w:rPr>
          <w:b w:val="0"/>
          <w:sz w:val="24"/>
        </w:rPr>
        <w:t>正文第4段，本段用于撑起文档的基准字号统计与篇幅门槛，内容以句号结尾。</w:t>
      </w:r>
    </w:p>
    <w:p>
      <w:pPr/>
      <w:r>
        <w:rPr>
          <w:b w:val="0"/>
          <w:sz w:val="24"/>
        </w:rPr>
        <w:t>正文第5段，本段用于撑起文档的基准字号统计与篇幅门槛，内容以句号结尾。</w:t>
      </w:r>
    </w:p>
    <w:p>
      <w:pPr/>
      <w:r>
        <w:rPr>
          <w:b/>
          <w:sz w:val="24"/>
        </w:rPr>
        <w:t>（一）提高认识</w:t>
      </w:r>
    </w:p>
    <w:p>
      <w:pPr/>
      <w:r>
        <w:rPr>
          <w:b w:val="0"/>
          <w:sz w:val="24"/>
        </w:rPr>
        <w:t>正文第0段，本段用于撑起文档的基准字号统计与篇幅门槛，内容以句号结尾。</w:t>
      </w:r>
    </w:p>
    <w:p>
      <w:pPr/>
      <w:r>
        <w:rPr>
          <w:b w:val="0"/>
          <w:sz w:val="24"/>
        </w:rPr>
        <w:t>正文第1段，本段用于撑起文档的基准字号统计与篇幅门槛，内容以句号结尾。</w:t>
      </w:r>
    </w:p>
    <w:p>
      <w:pPr/>
      <w:r>
        <w:rPr>
          <w:b w:val="0"/>
          <w:sz w:val="24"/>
        </w:rPr>
        <w:t>正文第2段，本段用于撑起文档的基准字号统计与篇幅门槛，内容以句号结尾。</w:t>
      </w:r>
    </w:p>
    <w:p>
      <w:pPr/>
      <w:r>
        <w:rPr>
          <w:b w:val="0"/>
          <w:sz w:val="24"/>
        </w:rPr>
        <w:t>正文第3段，本段用于撑起文档的基准字号统计与篇幅门槛，内容以句号结尾。</w:t>
      </w:r>
    </w:p>
    <w:p>
      <w:pPr/>
      <w:r>
        <w:rPr>
          <w:b w:val="0"/>
          <w:sz w:val="24"/>
        </w:rPr>
        <w:t>正文第4段，本段用于撑起文档的基准字号统计与篇幅门槛，内容以句号结尾。</w:t>
      </w:r>
    </w:p>
    <w:p>
      <w:pPr/>
      <w:r>
        <w:rPr>
          <w:b/>
          <w:sz w:val="24"/>
        </w:rPr>
        <w:t>（二）加强领导</w:t>
      </w:r>
    </w:p>
    <w:p>
      <w:pPr/>
      <w:r>
        <w:rPr>
          <w:b w:val="0"/>
          <w:sz w:val="24"/>
        </w:rPr>
        <w:t>正文第0段，本段用于撑起文档的基准字号统计与篇幅门槛，内容以句号结尾。</w:t>
      </w:r>
    </w:p>
    <w:p>
      <w:pPr/>
      <w:r>
        <w:rPr>
          <w:b w:val="0"/>
          <w:sz w:val="24"/>
        </w:rPr>
        <w:t>正文第1段，本段用于撑起文档的基准字号统计与篇幅门槛，内容以句号结尾。</w:t>
      </w:r>
    </w:p>
    <w:p>
      <w:pPr/>
      <w:r>
        <w:rPr>
          <w:b w:val="0"/>
          <w:sz w:val="24"/>
        </w:rPr>
        <w:t>正文第2段，本段用于撑起文档的基准字号统计与篇幅门槛，内容以句号结尾。</w:t>
      </w:r>
    </w:p>
    <w:p>
      <w:pPr/>
      <w:r>
        <w:rPr>
          <w:b w:val="0"/>
          <w:sz w:val="24"/>
        </w:rPr>
        <w:t>正文第3段，本段用于撑起文档的基准字号统计与篇幅门槛，内容以句号结尾。</w:t>
      </w:r>
    </w:p>
    <w:p>
      <w:pPr/>
      <w:r>
        <w:rPr>
          <w:b w:val="0"/>
          <w:sz w:val="24"/>
        </w:rPr>
        <w:t>正文第4段，本段用于撑起文档的基准字号统计与篇幅门槛，内容以句号结尾。</w:t>
      </w:r>
    </w:p>
    <w:p>
      <w:pPr/>
      <w:r>
        <w:rPr>
          <w:b/>
          <w:sz w:val="28"/>
        </w:rPr>
        <w:t>二、工作重点</w:t>
      </w:r>
    </w:p>
    <w:p>
      <w:pPr/>
      <w:r>
        <w:rPr>
          <w:b w:val="0"/>
          <w:sz w:val="24"/>
        </w:rPr>
        <w:t>正文第0段，本段用于撑起文档的基准字号统计与篇幅门槛，内容以句号结尾。</w:t>
      </w:r>
    </w:p>
    <w:p>
      <w:pPr/>
      <w:r>
        <w:rPr>
          <w:b w:val="0"/>
          <w:sz w:val="24"/>
        </w:rPr>
        <w:t>正文第1段，本段用于撑起文档的基准字号统计与篇幅门槛，内容以句号结尾。</w:t>
      </w:r>
    </w:p>
    <w:p>
      <w:pPr/>
      <w:r>
        <w:rPr>
          <w:b w:val="0"/>
          <w:sz w:val="24"/>
        </w:rPr>
        <w:t>正文第2段，本段用于撑起文档的基准字号统计与篇幅门槛，内容以句号结尾。</w:t>
      </w:r>
    </w:p>
    <w:p>
      <w:pPr/>
      <w:r>
        <w:rPr>
          <w:b w:val="0"/>
          <w:sz w:val="24"/>
        </w:rPr>
        <w:t>正文第3段，本段用于撑起文档的基准字号统计与篇幅门槛，内容以句号结尾。</w:t>
      </w:r>
    </w:p>
    <w:p>
      <w:pPr/>
      <w:r>
        <w:rPr>
          <w:b w:val="0"/>
          <w:sz w:val="24"/>
        </w:rPr>
        <w:t>正文第4段，本段用于撑起文档的基准字号统计与篇幅门槛，内容以句号结尾。</w:t>
      </w:r>
    </w:p>
    <w:p>
      <w:pPr/>
      <w:r>
        <w:rPr>
          <w:b w:val="0"/>
          <w:sz w:val="24"/>
        </w:rPr>
        <w:t>正文第5段，本段用于撑起文档的基准字号统计与篇幅门槛，内容以句号结尾。</w:t>
      </w:r>
    </w:p>
    <w:p>
      <w:pPr/>
      <w:r>
        <w:rPr>
          <w:b/>
          <w:sz w:val="24"/>
        </w:rPr>
        <w:t>（一）突出重点任务</w:t>
      </w:r>
    </w:p>
    <w:p>
      <w:pPr/>
      <w:r>
        <w:rPr>
          <w:b w:val="0"/>
          <w:sz w:val="24"/>
        </w:rPr>
        <w:t>正文第0段，本段用于撑起文档的基准字号统计与篇幅门槛，内容以句号结尾。</w:t>
      </w:r>
    </w:p>
    <w:p>
      <w:pPr/>
      <w:r>
        <w:rPr>
          <w:b w:val="0"/>
          <w:sz w:val="24"/>
        </w:rPr>
        <w:t>正文第1段，本段用于撑起文档的基准字号统计与篇幅门槛，内容以句号结尾。</w:t>
      </w:r>
    </w:p>
    <w:p>
      <w:pPr/>
      <w:r>
        <w:rPr>
          <w:b w:val="0"/>
          <w:sz w:val="24"/>
        </w:rPr>
        <w:t>正文第2段，本段用于撑起文档的基准字号统计与篇幅门槛，内容以句号结尾。</w:t>
      </w:r>
    </w:p>
    <w:p>
      <w:pPr/>
      <w:r>
        <w:rPr>
          <w:b w:val="0"/>
          <w:sz w:val="24"/>
        </w:rPr>
        <w:t>正文第3段，本段用于撑起文档的基准字号统计与篇幅门槛，内容以句号结尾。</w:t>
      </w:r>
    </w:p>
    <w:p>
      <w:pPr/>
      <w:r>
        <w:rPr>
          <w:b w:val="0"/>
          <w:sz w:val="24"/>
        </w:rPr>
        <w:t>正文第4段，本段用于撑起文档的基准字号统计与篇幅门槛，内容以句号结尾。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