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outlineLvl w:val="0"/>
      </w:pPr>
      <w:r>
        <w:t>Items</w:t>
      </w:r>
    </w:p>
    <w:p>
      <w:pPr>
        <w:pStyle w:val="ListNumber"/>
      </w:pPr>
      <w:r>
        <w:t>First item</w:t>
      </w:r>
    </w:p>
    <w:p>
      <w:pPr>
        <w:pStyle w:val="ListNumber"/>
      </w:pPr>
      <w:r>
        <w:t>Second item</w:t>
      </w:r>
    </w:p>
    <w:p>
      <w:r>
        <w:t>plain body between items</w:t>
      </w:r>
    </w:p>
    <w:p>
      <w:pPr>
        <w:pStyle w:val="ListNumber"/>
      </w:pPr>
      <w:r>
        <w:t>Third item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