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2E196" w14:textId="77777777" w:rsidR="00F50272" w:rsidRPr="00775E31" w:rsidRDefault="00000000" w:rsidP="00775E31">
      <w:r w:rsidRPr="00775E31">
        <w:t>{{date}}</w:t>
      </w:r>
    </w:p>
    <w:p w14:paraId="4084FE4D" w14:textId="77777777" w:rsidR="00F50272" w:rsidRPr="00775E31" w:rsidRDefault="00F50272"/>
    <w:p w14:paraId="491C9C66" w14:textId="77777777" w:rsidR="00F50272" w:rsidRPr="00775E31" w:rsidRDefault="00000000" w:rsidP="00CA35A5">
      <w:pPr>
        <w:spacing w:after="120"/>
      </w:pPr>
      <w:r w:rsidRPr="00775E31">
        <w:t>{{recipient_name}}</w:t>
      </w:r>
    </w:p>
    <w:p w14:paraId="69A8D962" w14:textId="77777777" w:rsidR="00F50272" w:rsidRPr="00775E31" w:rsidRDefault="00000000" w:rsidP="00CA35A5">
      <w:pPr>
        <w:spacing w:after="120"/>
      </w:pPr>
      <w:r w:rsidRPr="00775E31">
        <w:t>{{recipient_address}}</w:t>
      </w:r>
    </w:p>
    <w:p w14:paraId="0DA866C3" w14:textId="77777777" w:rsidR="00F50272" w:rsidRPr="00775E31" w:rsidRDefault="00F50272"/>
    <w:p w14:paraId="58970A75" w14:textId="45C57756" w:rsidR="00F50272" w:rsidRPr="00775E31" w:rsidRDefault="00000000">
      <w:r w:rsidRPr="00775E31">
        <w:t>{{subject}}</w:t>
      </w:r>
    </w:p>
    <w:p w14:paraId="1DA54317" w14:textId="77777777" w:rsidR="00CA35A5" w:rsidRPr="00775E31" w:rsidRDefault="00CA35A5"/>
    <w:p w14:paraId="032641EA" w14:textId="680B8D17" w:rsidR="00F50272" w:rsidRPr="00775E31" w:rsidRDefault="00000000">
      <w:r w:rsidRPr="00775E31">
        <w:t>{{salutation}}</w:t>
      </w:r>
      <w:r w:rsidR="00CA35A5" w:rsidRPr="00775E31">
        <w:t>,</w:t>
      </w:r>
    </w:p>
    <w:p w14:paraId="48B4626D" w14:textId="1E308CFD" w:rsidR="00F50272" w:rsidRPr="00775E31" w:rsidRDefault="00000000">
      <w:r w:rsidRPr="00775E31">
        <w:t>{{body}}</w:t>
      </w:r>
    </w:p>
    <w:p w14:paraId="4B30DD38" w14:textId="77777777" w:rsidR="00F50272" w:rsidRPr="00775E31" w:rsidRDefault="00000000">
      <w:r w:rsidRPr="00775E31">
        <w:t>{{closing}}</w:t>
      </w:r>
    </w:p>
    <w:p w14:paraId="2CA37D38" w14:textId="77777777" w:rsidR="00F50272" w:rsidRPr="00775E31" w:rsidRDefault="00F50272"/>
    <w:p w14:paraId="19836052" w14:textId="77777777" w:rsidR="00F50272" w:rsidRPr="00775E31" w:rsidRDefault="00000000" w:rsidP="00CA35A5">
      <w:pPr>
        <w:spacing w:after="0"/>
      </w:pPr>
      <w:r w:rsidRPr="00775E31">
        <w:t>{{sender_name}}</w:t>
      </w:r>
    </w:p>
    <w:p w14:paraId="6012EC8C" w14:textId="77777777" w:rsidR="00F50272" w:rsidRPr="00775E31" w:rsidRDefault="00000000" w:rsidP="00CA35A5">
      <w:pPr>
        <w:spacing w:after="0"/>
      </w:pPr>
      <w:r w:rsidRPr="00775E31">
        <w:rPr>
          <w:i/>
        </w:rPr>
        <w:t>{{sender_title}}</w:t>
      </w:r>
    </w:p>
    <w:sectPr w:rsidR="00F50272" w:rsidRPr="00775E3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1087079">
    <w:abstractNumId w:val="8"/>
  </w:num>
  <w:num w:numId="2" w16cid:durableId="1260873660">
    <w:abstractNumId w:val="6"/>
  </w:num>
  <w:num w:numId="3" w16cid:durableId="317610854">
    <w:abstractNumId w:val="5"/>
  </w:num>
  <w:num w:numId="4" w16cid:durableId="1945533562">
    <w:abstractNumId w:val="4"/>
  </w:num>
  <w:num w:numId="5" w16cid:durableId="182063537">
    <w:abstractNumId w:val="7"/>
  </w:num>
  <w:num w:numId="6" w16cid:durableId="1316568254">
    <w:abstractNumId w:val="3"/>
  </w:num>
  <w:num w:numId="7" w16cid:durableId="1038968862">
    <w:abstractNumId w:val="2"/>
  </w:num>
  <w:num w:numId="8" w16cid:durableId="936910028">
    <w:abstractNumId w:val="1"/>
  </w:num>
  <w:num w:numId="9" w16cid:durableId="977805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51517"/>
    <w:rsid w:val="00407D60"/>
    <w:rsid w:val="00775E31"/>
    <w:rsid w:val="00897C34"/>
    <w:rsid w:val="00AA1D8D"/>
    <w:rsid w:val="00B47730"/>
    <w:rsid w:val="00CA35A5"/>
    <w:rsid w:val="00CB0664"/>
    <w:rsid w:val="00DD1D53"/>
    <w:rsid w:val="00F502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CEE7E"/>
  <w14:defaultImageDpi w14:val="300"/>
  <w15:docId w15:val="{D11E7375-5C16-4E53-AA41-1F421BA2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Daniel Vejsada</cp:lastModifiedBy>
  <cp:revision>5</cp:revision>
  <dcterms:created xsi:type="dcterms:W3CDTF">2013-12-23T23:15:00Z</dcterms:created>
  <dcterms:modified xsi:type="dcterms:W3CDTF">2026-01-08T14:32:00Z</dcterms:modified>
  <cp:category/>
</cp:coreProperties>
</file>