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/>
      <w:sdtContent>
        <w:p>
          <w:r>
            <w:drawing>
              <wp:inline xmlns:a="http://schemas.openxmlformats.org/drawingml/2006/main" xmlns:pic="http://schemas.openxmlformats.org/drawingml/2006/picture">
                <wp:extent cx="1371600" cy="137160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png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13716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  <w:p>
          <w:r>
            <w:t>COVER TITLE INSIDE SDT</w:t>
          </w:r>
        </w:p>
      </w:sdtContent>
    </w:sdt>
    <w:p>
      <w:r>
        <w:t>BODY TEXT OUTSIDE SDT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